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1074899" name="55582e60-abfe-11ef-986e-276fbc4cc5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744409" name="55582e60-abfe-11ef-986e-276fbc4cc5d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9738990" name="1a92c050-abff-11ef-af42-51cb434b90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253277" name="1a92c050-abff-11ef-af42-51cb434b90b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024157" name="66e99910-abff-11ef-9de3-47a66852a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151828" name="66e99910-abff-11ef-9de3-47a66852a2d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links / geradeaus 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9902118" name="b8305480-abff-11ef-a9ba-ff2f855c21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257593" name="b8305480-abff-11ef-a9ba-ff2f855c21d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links / geradeaus 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5712059" name="f5531e10-abff-11ef-a4c2-2767e820b0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594946" name="f5531e10-abff-11ef-a4c2-2767e820b0a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links / geradeaus 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3931630" name="758bd310-ac00-11ef-b1d1-b578d1ce36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964162" name="758bd310-ac00-11ef-b1d1-b578d1ce364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Treppenhaus 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5452523" name="ec906c00-ac00-11ef-ac5a-e5e31034cc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944984" name="ec906c00-ac00-11ef-ac5a-e5e31034cc4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Treppenhaus 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0976594" name="65ef6fb0-ac01-11ef-b576-8985c45154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517459" name="65ef6fb0-ac01-11ef-b576-8985c45154b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rechts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1112928" name="d274f600-ac01-11ef-a4b6-a3dbc853de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116102" name="d274f600-ac01-11ef-a4b6-a3dbc853de6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1016314" name="a6fe6030-ac04-11ef-b398-a94b3de0bc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084673" name="a6fe6030-ac04-11ef-b398-a94b3de0bc7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8167190" name="699294d0-ac06-11ef-a19b-65c63ae15a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551516" name="699294d0-ac06-11ef-a19b-65c63ae15a1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8826828" name="041f8da0-ac07-11ef-933a-99102709eb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951316" name="041f8da0-ac07-11ef-933a-99102709eb2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 / Gang 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7605062" name="3d5e70d0-ac08-11ef-b5c1-75068fb453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790042" name="3d5e70d0-ac08-11ef-b5c1-75068fb4533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0127534" name="f8acba40-ac08-11ef-aec2-5f556a472a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506338" name="f8acba40-ac08-11ef-aec2-5f556a472a7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4700533" name="91b005d0-ac09-11ef-a4ca-15c30157e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665042" name="91b005d0-ac09-11ef-a4ca-15c30157e90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2537705" name="2b983db0-ac0b-11ef-9481-17c20c1b2c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688714" name="2b983db0-ac0b-11ef-9481-17c20c1b2c3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7709096" name="0426e3d0-ac0b-11ef-b931-df37815732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273212" name="0426e3d0-ac0b-11ef-b931-df378157323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Schlafzimmer rechts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3445161" name="67004e00-ac02-11ef-a6be-a1e02becda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493706" name="67004e00-ac02-11ef-a6be-a1e02becda3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357170" name="2b69b070-ac07-11ef-8bad-3d8df2577b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935702" name="2b69b070-ac07-11ef-8bad-3d8df2577ba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4182817" name="c5b12c60-bbcc-11ef-85cf-47ee7c7c64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676222" name="c5b12c60-bbcc-11ef-85cf-47ee7c7c644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Eichenweg 2, 8424 Embrach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